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9798394" name="3c9d7310-3576-11f0-a201-ffe3223dd8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337136" name="3c9d7310-3576-11f0-a201-ffe3223dd86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3086994" name="5e11c000-3576-11f0-8521-d1fc24897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274300" name="5e11c000-3576-11f0-8521-d1fc24897de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8579121" name="6a427a40-3576-11f0-a7ec-6d9fb2b928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084331" name="6a427a40-3576-11f0-a7ec-6d9fb2b9284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7790244" name="78ce3b80-3576-11f0-84a8-4f7ad60b2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840177" name="78ce3b80-3576-11f0-84a8-4f7ad60b2a8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7254402" name="91b87290-3577-11f0-9b21-d54ef45e52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183024" name="91b87290-3577-11f0-9b21-d54ef45e529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1840252" name="a870caf0-3577-11f0-9507-d97c39279c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160397" name="a870caf0-3577-11f0-9507-d97c39279ce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3133021" name="c769deb0-3577-11f0-a750-f5986d6f8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784367" name="c769deb0-3577-11f0-a750-f5986d6f8e2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4133200" name="77451890-3578-11f0-ac43-7df4e6905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932533" name="77451890-3578-11f0-ac43-7df4e69057f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Abflussrohr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1109135" name="84fa01d0-3578-11f0-98e5-018d3e4088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76079" name="84fa01d0-3578-11f0-98e5-018d3e4088b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7131235" name="8dee0040-357b-11f0-ad00-ffa99cd33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082796" name="8dee0040-357b-11f0-ad00-ffa99cd337f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4282593" name="b2f278d0-357b-11f0-ba7f-47cd8b706a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44270" name="b2f278d0-357b-11f0-ba7f-47cd8b706a2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3223920" name="c524faf0-357b-11f0-9b1e-5fbb086f29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847398" name="c524faf0-357b-11f0-9b1e-5fbb086f29f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3032669" name="248afa30-357c-11f0-98d1-2d92fc029f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149622" name="248afa30-357c-11f0-98d1-2d92fc029f6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Gesammter Raum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6609728" name="62517dd0-357c-11f0-89a5-d5f65a640e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801514" name="62517dd0-357c-11f0-89a5-d5f65a640ec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vor 20 Jahren erneuert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 </w:t>
            </w:r>
          </w:p>
          <w:p>
            <w:pPr>
              <w:spacing w:before="0" w:after="0" w:line="240" w:lineRule="auto"/>
            </w:pPr>
            <w:r>
              <w:t>Kachelofen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5537200" name="ce6de210-357c-11f0-980f-5b38e9a794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280088" name="ce6de210-357c-11f0-980f-5b38e9a7949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vor 20 Jahren erstellt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6901851" name="f978b660-357c-11f0-a12b-c5eb0a0eaa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680994" name="f978b660-357c-11f0-a12b-c5eb0a0eaab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089771" name="db97ace0-357d-11f0-a2b2-01a085efb1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948712" name="db97ace0-357d-11f0-a2b2-01a085efb1d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298971" name="17bfc2c0-357e-11f0-af0c-51b3db7c4d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088578" name="17bfc2c0-357e-11f0-af0c-51b3db7c4d7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Winkelstrasse 21a. 9243 Jonschwil </w:t>
          </w:r>
        </w:p>
        <w:p>
          <w:pPr>
            <w:spacing w:before="0" w:after="0"/>
          </w:pPr>
          <w:r>
            <w:t>264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